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42EC0" w14:textId="77777777" w:rsidR="006236A8" w:rsidRPr="006F2575" w:rsidRDefault="00000000">
      <w:pPr>
        <w:pStyle w:val="Heading1"/>
        <w:rPr>
          <w:color w:val="auto"/>
        </w:rPr>
      </w:pPr>
      <w:r w:rsidRPr="006F2575">
        <w:rPr>
          <w:color w:val="auto"/>
        </w:rPr>
        <w:t>COMMONWEALTH OF KENTUCKY</w:t>
      </w:r>
      <w:r w:rsidRPr="006F2575">
        <w:rPr>
          <w:color w:val="auto"/>
        </w:rPr>
        <w:br/>
        <w:t>MARION COUNTY DISTRICT COURT</w:t>
      </w:r>
    </w:p>
    <w:p w14:paraId="6A127728" w14:textId="77777777" w:rsidR="006236A8" w:rsidRPr="006F2575" w:rsidRDefault="00000000">
      <w:r w:rsidRPr="006F2575">
        <w:t>COMMONWEALTH OF KENTUCKY</w:t>
      </w:r>
      <w:r w:rsidRPr="006F2575">
        <w:br/>
        <w:t>Plaintiff,</w:t>
      </w:r>
      <w:r w:rsidRPr="006F2575">
        <w:br/>
      </w:r>
      <w:r w:rsidRPr="006F2575">
        <w:br/>
        <w:t>v.</w:t>
      </w:r>
      <w:r w:rsidRPr="006F2575">
        <w:br/>
      </w:r>
      <w:r w:rsidRPr="006F2575">
        <w:br/>
        <w:t>[DEFENDANT NAME]</w:t>
      </w:r>
      <w:r w:rsidRPr="006F2575">
        <w:br/>
        <w:t>Defendant.</w:t>
      </w:r>
      <w:r w:rsidRPr="006F2575">
        <w:br/>
      </w:r>
      <w:r w:rsidRPr="006F2575">
        <w:br/>
        <w:t>Case No. ___________</w:t>
      </w:r>
      <w:r w:rsidRPr="006F2575">
        <w:br/>
      </w:r>
      <w:r w:rsidRPr="006F2575">
        <w:br/>
        <w:t>This caption page is provided for filings in Marion County District Court.</w:t>
      </w:r>
    </w:p>
    <w:sectPr w:rsidR="006236A8" w:rsidRPr="006F257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2585086">
    <w:abstractNumId w:val="8"/>
  </w:num>
  <w:num w:numId="2" w16cid:durableId="1735352635">
    <w:abstractNumId w:val="6"/>
  </w:num>
  <w:num w:numId="3" w16cid:durableId="1274282943">
    <w:abstractNumId w:val="5"/>
  </w:num>
  <w:num w:numId="4" w16cid:durableId="1202788051">
    <w:abstractNumId w:val="4"/>
  </w:num>
  <w:num w:numId="5" w16cid:durableId="328487850">
    <w:abstractNumId w:val="7"/>
  </w:num>
  <w:num w:numId="6" w16cid:durableId="998726398">
    <w:abstractNumId w:val="3"/>
  </w:num>
  <w:num w:numId="7" w16cid:durableId="1270354263">
    <w:abstractNumId w:val="2"/>
  </w:num>
  <w:num w:numId="8" w16cid:durableId="578443490">
    <w:abstractNumId w:val="1"/>
  </w:num>
  <w:num w:numId="9" w16cid:durableId="1008362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36A8"/>
    <w:rsid w:val="006F2575"/>
    <w:rsid w:val="007F42E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94D549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2025-12-17T15:03:00Z</dcterms:created>
  <dcterms:modified xsi:type="dcterms:W3CDTF">2025-12-17T15:03:00Z</dcterms:modified>
  <cp:category/>
</cp:coreProperties>
</file>